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28368521" name="4f8a2f1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1627621" name="4f8a2f10-939d-11f0-bfbb-d3e8c5ffa69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Brandschutz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50072970" name="cbd1bea0-939b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029500" name="cbd1bea0-939b-11f0-bfbb-d3e8c5ffa69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Elektrotableau mit Holzrahmen </w:t>
            </w:r>
          </w:p>
        </w:tc>
        <w:tc>
          <w:p>
            <w:pPr>
              <w:spacing w:before="0" w:after="0" w:line="240" w:lineRule="auto"/>
            </w:pPr>
            <w:r>
              <w:t>Faserzement/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25330179" name="fdd4a1b0-939b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4817099" name="fdd4a1b0-939b-11f0-bfbb-d3e8c5ffa69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Cushion-Vinyl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65753295" name="3eae8a6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153158" name="3eae8a60-939d-11f0-bfbb-d3e8c5ffa69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Cushion-Vinyl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66666071" name="699c9d0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1261955" name="699c9d00-939f-11f0-bfbb-d3e8c5ffa69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Cushion-Vinyl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27909752" name="c846545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5451833" name="c8465450-93a3-11f0-bfbb-d3e8c5ffa69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62722029" name="a8f480f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996685" name="a8f480f0-939d-11f0-bfbb-d3e8c5ffa69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58653035" name="9a881ca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4426723" name="9a881ca0-939f-11f0-bfbb-d3e8c5ffa69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77318087" name="a828e1a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8063964" name="a828e1a0-939f-11f0-bfbb-d3e8c5ffa69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Matte</w:t>
            </w:r>
          </w:p>
        </w:tc>
        <w:tc>
          <w:p>
            <w:pPr>
              <w:spacing w:before="0" w:after="0" w:line="240" w:lineRule="auto"/>
            </w:pPr>
            <w:r>
              <w:t>Korkisolation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38934683" name="7cebc4a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3666132" name="7cebc4a0-939d-11f0-bfbb-d3e8c5ffa69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Tapete mit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27692019" name="b5200b1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9498720" name="b5200b10-939d-11f0-bfbb-d3e8c5ffa69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67246794" name="db5b1cf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0590973" name="db5b1cf0-939f-11f0-bfbb-d3e8c5ffa69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82525721" name="02b900c0-939e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7907500" name="02b900c0-939e-11f0-bfbb-d3e8c5ffa69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gesamtes Haus</w:t>
            </w:r>
          </w:p>
          <w:p>
            <w:pPr>
              <w:spacing w:before="0" w:after="0" w:line="240" w:lineRule="auto"/>
            </w:pPr>
            <w:r>
              <w:t>alle Stockwerke</w:t>
            </w:r>
          </w:p>
        </w:tc>
        <w:tc>
          <w:p>
            <w:pPr>
              <w:spacing w:before="0" w:after="0" w:line="240" w:lineRule="auto"/>
            </w:pPr>
            <w:r>
              <w:t>alte Fenster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90691952" name="8e150cc0-93a0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278499" name="8e150cc0-93a0-11f0-bfbb-d3e8c5ffa69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04704820" name="520ec4d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2385865" name="520ec4d0-93a2-11f0-bfbb-d3e8c5ffa69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und Eingang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17206452" name="72e683a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929855" name="72e683a0-93a2-11f0-bfbb-d3e8c5ffa69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und Küche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66137950" name="d3a2f5b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7907094" name="d3a2f5b0-93a3-11f0-bfbb-d3e8c5ffa69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6244887" name="71d6b9f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963381" name="71d6b9f0-93a5-11f0-bfbb-d3e8c5ffa69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Eingang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81286595" name="6b7bf210-93a4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1289434" name="6b7bf210-93a4-11f0-bfbb-d3e8c5ffa69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Eingang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Sockelkleber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49116464" name="5aecca4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5423855" name="5aecca40-93a5-11f0-bfbb-d3e8c5ffa69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19458999" name="64c8bf1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7791080" name="64c8bf10-93a5-11f0-bfbb-d3e8c5ffa69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Abstellraum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 und Decke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56566033" name="b7634ab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0689238" name="b7634ab0-93a5-11f0-bfbb-d3e8c5ffa69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Heizraum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 und Decke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67758564" name="7f15e180-93a6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9368430" name="7f15e180-93a6-11f0-bfbb-d3e8c5ffa69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26519497" name="729b8a3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110253" name="729b8a30-939d-11f0-bfbb-d3e8c5ffa69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</w:tc>
        <w:tc>
          <w:p>
            <w:pPr>
              <w:spacing w:before="0" w:after="0" w:line="240" w:lineRule="auto"/>
            </w:pPr>
            <w:r>
              <w:t>Deckputz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0922396" name="87a62f0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0940506" name="87a62f00-9aa2-11f0-bc17-5d6b71ec389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</w:tc>
        <w:tc>
          <w:p>
            <w:pPr>
              <w:spacing w:before="0" w:after="0" w:line="240" w:lineRule="auto"/>
            </w:pPr>
            <w:r>
              <w:t>Grundputz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3215491" name="54a4528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111113" name="54a45280-9aa2-11f0-bc17-5d6b71ec389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Fassadenputz</w:t>
            </w:r>
          </w:p>
        </w:tc>
        <w:tc>
          <w:p>
            <w:pPr>
              <w:spacing w:before="0" w:after="0" w:line="240" w:lineRule="auto"/>
            </w:pPr>
            <w:r>
              <w:t>Schichtanalyse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1509453" name="b79d3c8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027688" name="b79d3c80-9aa2-11f0-bc17-5d6b71ec389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6341580" name="3f6a0ea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0919729" name="3f6a0ea0-9aa2-11f0-bc17-5d6b71ec389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Hubstrasse 7 Hubstrasse 7, 8560 Märstetten, Schweiz</w:t>
          </w:r>
        </w:p>
        <w:p>
          <w:pPr>
            <w:spacing w:before="0" w:after="0"/>
          </w:pPr>
          <w:r>
            <w:t>486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